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Agree or Strongly Agree: When jobs are scarce, men should have more right to a j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0.82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0.73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0.09***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(0.38)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(0.44)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(0.02)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Agree or Strongly Agree: If a woman earns more money than her husband, it's almo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0.64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0.55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0.09***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(0.50)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(0.03)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